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2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875419" name="3a49f860-2835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802763" name="3a49f860-2835-11f1-ad9b-ed6a03895e7b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Stall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61758311" name="ecc2de00-2829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6847444" name="ecc2de00-2829-11f1-ad9b-ed6a03895e7b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Haus</w:t>
            </w:r>
          </w:p>
        </w:tc>
        <w:tc>
          <w:p>
            <w:pPr>
              <w:spacing w:before="0" w:after="0" w:line="240" w:lineRule="auto"/>
            </w:pPr>
            <w:r>
              <w:t>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06429305" name="527346e0-282a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8896873" name="527346e0-282a-11f1-ad9b-ed6a03895e7b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Stall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Elektrolampe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639841" name="26952790-282b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4247566" name="26952790-282b-11f1-ad9b-ed6a03895e7b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Stall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Fenster</w:t>
            </w:r>
          </w:p>
        </w:tc>
        <w:tc>
          <w:p>
            <w:pPr>
              <w:spacing w:before="0" w:after="0" w:line="240" w:lineRule="auto"/>
            </w:pPr>
            <w:r>
              <w:t>Fensterkitt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37859282" name="da547970-282b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968996" name="da547970-282b-11f1-ad9b-ed6a03895e7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Stall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63997064" name="875babc0-282c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071116" name="875babc0-282c-11f1-ad9b-ed6a03895e7b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Dusche WC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8014056" name="74773a9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395516" name="74773a90-2833-11f1-ad9b-ed6a03895e7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77008788" name="46b72d20-283a-11f1-b185-dbbdff907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0148725" name="46b72d20-283a-11f1-b185-dbbdff90705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251849" name="137f3860-282d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2264594" name="137f3860-282d-11f1-ad9b-ed6a03895e7b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08506235" name="b020bc8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356128" name="b020bc80-2831-11f1-ad9b-ed6a03895e7b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90009149" name="4ed5e8f0-2837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963124" name="4ed5e8f0-2837-11f1-ad9b-ed6a03895e7b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Fallrohr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9033907" name="7c9f4c90-282d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6984499" name="7c9f4c90-282d-11f1-ad9b-ed6a03895e7b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86985048" name="8dffbc30-282e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335430" name="8dffbc30-282e-11f1-ad9b-ed6a03895e7b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81622165" name="d996a050-282e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324764" name="d996a050-282e-11f1-ad9b-ed6a03895e7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6289840" name="4faa37a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737422" name="4faa37a0-2831-11f1-ad9b-ed6a03895e7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Dusche WC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7936605" name="ebd337c0-2832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845548" name="ebd337c0-2832-11f1-ad9b-ed6a03895e7b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98486825" name="bba06ee0-2834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8523" name="bba06ee0-2834-11f1-ad9b-ed6a03895e7b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1825614" name="6cd6c49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3426315" name="6cd6c490-2838-11f1-ad9b-ed6a03895e7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9370220" name="0a6a0410-282f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26827027" name="0a6a0410-282f-11f1-ad9b-ed6a03895e7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14463730" name="8466956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1587676" name="84669560-2831-11f1-ad9b-ed6a03895e7b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Dusche WC</w:t>
            </w:r>
          </w:p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5901430" name="29228f9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2002584" name="29228f90-2833-11f1-ad9b-ed6a03895e7b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FZ</w:t>
            </w:r>
          </w:p>
        </w:tc>
        <w:tc>
          <w:p>
            <w:pPr>
              <w:spacing w:before="0" w:after="0" w:line="240" w:lineRule="auto"/>
            </w:pPr>
            <w:r>
              <w:t>Oelofen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366399" name="7c714cd0-282f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904942" name="7c714cd0-282f-11f1-ad9b-ed6a03895e7b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46757196" name="de982ee0-2831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5516694" name="de982ee0-2831-11f1-ad9b-ed6a03895e7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Dusche WC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7334741" name="9deb1b30-2833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4724507" name="9deb1b30-2833-11f1-ad9b-ed6a03895e7b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Putze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0766925" name="799a8c80-2837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8932396" name="799a8c80-2837-11f1-ad9b-ed6a03895e7b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Küche 2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28272548" name="eafb1550-2834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177409" name="eafb1550-2834-11f1-ad9b-ed6a03895e7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1575584" name="9a463cd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9288117" name="9a463cd0-2838-11f1-ad9b-ed6a03895e7b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Stube</w:t>
            </w:r>
          </w:p>
          <w:p>
            <w:pPr>
              <w:spacing w:before="0" w:after="0" w:line="240" w:lineRule="auto"/>
            </w:pPr>
            <w:r>
              <w:t>Kachelofen</w:t>
            </w:r>
          </w:p>
        </w:tc>
        <w:tc>
          <w:p>
            <w:pPr>
              <w:spacing w:before="0" w:after="0" w:line="240" w:lineRule="auto"/>
            </w:pPr>
            <w:r>
              <w:t>Kachelofen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01535019" name="85bcb2b0-2835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5522650" name="85bcb2b0-2835-11f1-ad9b-ed6a03895e7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Elektroofen</w:t>
            </w:r>
          </w:p>
        </w:tc>
        <w:tc>
          <w:p>
            <w:pPr>
              <w:spacing w:before="0" w:after="0" w:line="240" w:lineRule="auto"/>
            </w:pPr>
            <w:r>
              <w:t>Elektroofen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4108107" name="2072b750-2836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4856434" name="2072b750-2836-11f1-ad9b-ed6a03895e7b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</w:t>
            </w:r>
          </w:p>
        </w:tc>
        <w:tc>
          <w:p>
            <w:pPr>
              <w:spacing w:before="0" w:after="0" w:line="240" w:lineRule="auto"/>
            </w:pPr>
            <w:r>
              <w:t>Teppichkleber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24939035" name="ed641420-2836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658107" name="ed641420-2836-11f1-ad9b-ed6a03895e7b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Sockelleiste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49752933" name="ca94e030-2838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9263830" name="ca94e030-2838-11f1-ad9b-ed6a03895e7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Sicherungskasten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7600666" name="0ec6c2f0-2839-11f1-ad9b-ed6a03895e7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550310" name="0ec6c2f0-2839-11f1-ad9b-ed6a03895e7b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</w:t>
            </w:r>
          </w:p>
          <w:p>
            <w:pPr>
              <w:spacing w:before="0" w:after="0" w:line="240" w:lineRule="auto"/>
            </w:pPr>
            <w:r>
              <w:t>Haus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KMF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40960740" name="bc4b3b90-2839-11f1-b185-dbbdff907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9058541" name="bc4b3b90-2839-11f1-b185-dbbdff907058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KMF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Haus</w:t>
            </w:r>
          </w:p>
          <w:p>
            <w:pPr>
              <w:spacing w:before="0" w:after="0" w:line="240" w:lineRule="auto"/>
            </w:pPr>
            <w:r>
              <w:t>Garage</w:t>
            </w:r>
          </w:p>
        </w:tc>
        <w:tc>
          <w:p>
            <w:pPr>
              <w:spacing w:before="0" w:after="0" w:line="240" w:lineRule="auto"/>
            </w:pPr>
            <w:r>
              <w:t>Türaufdoppelung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71665507" name="8717ee30-283b-11f1-81a0-d71e68ae89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4311307" name="8717ee30-283b-11f1-81a0-d71e68ae8976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DN 817</w:t>
          </w:r>
        </w:p>
        <w:p>
          <w:pPr>
            <w:spacing w:before="0" w:after="0"/>
          </w:pPr>
          <w:r>
            <w:t>DN 817 Voia Pintga 12, 7084 Brienz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